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569538" name="151cc270-e21d-11ef-9878-f768d3373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11481" name="151cc270-e21d-11ef-9878-f768d3373e1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4607083" name="2689d1b0-e21d-11ef-925a-cd8105c6d7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695912" name="2689d1b0-e21d-11ef-925a-cd8105c6d7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256768" name="3592b230-e21d-11ef-a77c-7f9ccd4dd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0650" name="3592b230-e21d-11ef-a77c-7f9ccd4dd14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511745" name="49e2bd20-e21d-11ef-ab71-319cc9f2b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770390" name="49e2bd20-e21d-11ef-ab71-319cc9f2baf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302759" name="7aec7320-e21d-11ef-a6e3-117da4b30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511658" name="7aec7320-e21d-11ef-a6e3-117da4b30a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729879" name="8d037e00-e21d-11ef-b946-778bb538b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749531" name="8d037e00-e21d-11ef-b946-778bb538bc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199694" name="a1ce8550-e21d-11ef-8b30-cb326f44d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76737" name="a1ce8550-e21d-11ef-8b30-cb326f44d0e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/ Gang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015561" name="df966880-e21d-11ef-b43d-57e40e45a3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34326" name="df966880-e21d-11ef-b43d-57e40e45a3c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0147378" name="0d3443c0-e21e-11ef-b8ee-618830aa5e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180058" name="0d3443c0-e21e-11ef-b8ee-618830aa5eb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755149" name="245744d0-e21e-11ef-b0d5-bfb2f31e04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46936" name="245744d0-e21e-11ef-b0d5-bfb2f31e041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8952431" name="43c3b3d0-e21e-11ef-8e02-8577f106f2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791822" name="43c3b3d0-e21e-11ef-8e02-8577f106f28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95325" name="583af5d0-e21e-11ef-b104-df7f3b6869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130723" name="583af5d0-e21e-11ef-b104-df7f3b6869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977034" name="c48520d0-e21e-11ef-88eb-2fbef3fd0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266731" name="c48520d0-e21e-11ef-88eb-2fbef3fd022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160755" name="f013f230-e21e-11ef-83d0-630b85028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590173" name="f013f230-e21e-11ef-83d0-630b85028d4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519851" name="20bcea90-e21f-11ef-b3fc-55c9aaa45a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033184" name="20bcea90-e21f-11ef-b3fc-55c9aaa45a5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433038" name="494b2620-e21f-11ef-b24f-ff41b922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996273" name="494b2620-e21f-11ef-b24f-ff41b92231e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404584" name="6252c5b0-e21f-11ef-b763-5985cf6e7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709192" name="6252c5b0-e21f-11ef-b763-5985cf6e7c9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78545" name="a00c7810-e21f-11ef-b4a4-65361925e9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83394" name="a00c7810-e21f-11ef-b4a4-65361925e9b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078780" name="8e78a6f0-e21f-11ef-b5f7-59806f13a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086448" name="8e78a6f0-e21f-11ef-b5f7-59806f13a6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0476906" name="c80e71d0-e222-11ef-8d50-0d6127d350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147597" name="c80e71d0-e222-11ef-8d50-0d6127d3500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Waschecke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807766" name="e7086ff0-e222-11ef-86de-25049a0986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610311" name="e7086ff0-e222-11ef-86de-25049a09862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2103247" name="fadbf7e0-e222-11ef-a86f-dbaa35ca4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648858" name="fadbf7e0-e222-11ef-a86f-dbaa35ca419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713230" name="0d149480-e223-11ef-a7d8-6f4a4e1e9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92129" name="0d149480-e223-11ef-a7d8-6f4a4e1e935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3869892" name="2460c870-e223-11ef-9a55-0dcef62f1e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68574" name="2460c870-e223-11ef-9a55-0dcef62f1e2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2274" name="36e14380-e223-11ef-96c7-b7a7795389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12999" name="36e14380-e223-11ef-96c7-b7a7795389b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8690746" name="447764b0-e224-11ef-a01d-8b0b5819a9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195345" name="447764b0-e224-11ef-a01d-8b0b5819a94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 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114111" name="5e859ed0-e224-11ef-8986-399b5891f8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54271" name="5e859ed0-e224-11ef-8986-399b5891f8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Lufzschutzkeller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976209" name="807c1410-e224-11ef-aeee-0158b4c9c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690151" name="807c1410-e224-11ef-aeee-0158b4c9ccb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9980395" name="ca5a99d0-e224-11ef-911f-dd6736a51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58228" name="ca5a99d0-e224-11ef-911f-dd6736a51bc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Mühletobelstrasse 4, 8135 Langnau am Albis</w:t>
          </w:r>
        </w:p>
        <w:p>
          <w:pPr>
            <w:spacing w:before="0" w:after="0"/>
          </w:pPr>
          <w:r>
            <w:t>148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